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</w:t>
            </w:r>
          </w:p>
          <w:p>
            <w:pPr>
              <w:spacing w:before="0" w:after="0"/>
            </w:pPr>
            <w:r>
              <w:t>UG-DG</w:t>
            </w:r>
          </w:p>
          <w:p>
            <w:pPr>
              <w:spacing w:before="0" w:after="0"/>
            </w:pPr>
            <w:r>
              <w:t>Fallrohr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83643460" name="019d66ec-f8d8-7743-872a-eca8d31ba43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1252238" name="019d66ec-f8d8-7743-872a-eca8d31ba43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2505231" name="019d66ed-27e2-70f8-8905-beded8ba44e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9302049" name="019d66ed-27e2-70f8-8905-beded8ba44e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Heizungsraum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Türblatt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13828878" name="019d66fa-d943-7007-a992-8c3ed4e3aa0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4062809" name="019d66fa-d943-7007-a992-8c3ed4e3aa0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04933823" name="019d66fa-fd76-7378-82ce-f1032b2b31e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923606" name="019d66fa-fd76-7378-82ce-f1032b2b31ea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Bahnhofstrasse 96, 8620 Wetzikon </w:t>
          </w:r>
        </w:p>
        <w:p>
          <w:pPr>
            <w:spacing w:before="0" w:after="0"/>
          </w:pPr>
          <w:r>
            <w:t>DN 833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